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vertAnchor="page" w:horzAnchor="page" w:tblpX="670" w:tblpY="511"/>
        <w:tblOverlap w:val="never"/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"/>
        <w:gridCol w:w="1333"/>
        <w:gridCol w:w="7371"/>
      </w:tblGrid>
      <w:tr w:rsidR="004569C5" w:rsidTr="00FC6266">
        <w:trPr>
          <w:trHeight w:val="709"/>
        </w:trPr>
        <w:tc>
          <w:tcPr>
            <w:tcW w:w="1077" w:type="dxa"/>
          </w:tcPr>
          <w:p w:rsidR="004569C5" w:rsidRPr="00635DBC" w:rsidRDefault="004569C5" w:rsidP="00FC6266">
            <w:pPr>
              <w:pStyle w:val="Koptekst"/>
            </w:pPr>
            <w:bookmarkStart w:id="0" w:name="_GoBack"/>
            <w:bookmarkEnd w:id="0"/>
          </w:p>
        </w:tc>
        <w:tc>
          <w:tcPr>
            <w:tcW w:w="8704" w:type="dxa"/>
            <w:gridSpan w:val="2"/>
          </w:tcPr>
          <w:p w:rsidR="004569C5" w:rsidRPr="00284FA2" w:rsidRDefault="004569C5" w:rsidP="00FC6266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  <w:rPr>
                <w:u w:val="single"/>
              </w:rPr>
            </w:pPr>
            <w:r w:rsidRPr="00284FA2">
              <w:rPr>
                <w:u w:val="single"/>
              </w:rPr>
              <w:t>Bijlage</w:t>
            </w:r>
            <w:r w:rsidR="0074222D">
              <w:rPr>
                <w:u w:val="single"/>
              </w:rPr>
              <w:t xml:space="preserve"> 7</w:t>
            </w:r>
            <w:r w:rsidRPr="00284FA2">
              <w:rPr>
                <w:u w:val="single"/>
              </w:rPr>
              <w:t>:</w:t>
            </w:r>
          </w:p>
          <w:p w:rsidR="004569C5" w:rsidRDefault="004569C5" w:rsidP="00FC6266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  <w:jc w:val="center"/>
            </w:pPr>
          </w:p>
          <w:p w:rsidR="004569C5" w:rsidRPr="00643181" w:rsidRDefault="004569C5" w:rsidP="0074222D">
            <w:pPr>
              <w:pStyle w:val="Kop1"/>
              <w:numPr>
                <w:ilvl w:val="0"/>
                <w:numId w:val="0"/>
              </w:numPr>
              <w:spacing w:after="0"/>
            </w:pPr>
            <w:r>
              <w:t xml:space="preserve">Verklaring inschrijfformulier </w:t>
            </w:r>
            <w:r w:rsidR="0074222D">
              <w:t>emissieloos voertuig</w:t>
            </w:r>
          </w:p>
        </w:tc>
      </w:tr>
      <w:tr w:rsidR="004569C5" w:rsidRPr="008C6AE6" w:rsidTr="00FC6266">
        <w:trPr>
          <w:trHeight w:val="227"/>
        </w:trPr>
        <w:tc>
          <w:tcPr>
            <w:tcW w:w="1077" w:type="dxa"/>
          </w:tcPr>
          <w:p w:rsidR="004569C5" w:rsidRPr="00635DBC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Projectnaam</w:t>
            </w:r>
          </w:p>
        </w:tc>
        <w:tc>
          <w:tcPr>
            <w:tcW w:w="7371" w:type="dxa"/>
          </w:tcPr>
          <w:p w:rsidR="004569C5" w:rsidRPr="008C6AE6" w:rsidRDefault="00CC31C2" w:rsidP="00CC31C2">
            <w:pPr>
              <w:rPr>
                <w:noProof/>
              </w:rPr>
            </w:pPr>
            <w:r>
              <w:t>Europese openbare aanbesteding Reiniging openbare parken gemeente Amsterdam</w:t>
            </w:r>
          </w:p>
        </w:tc>
      </w:tr>
      <w:tr w:rsidR="004569C5" w:rsidRPr="008C6AE6" w:rsidTr="00FC6266">
        <w:trPr>
          <w:trHeight w:val="227"/>
        </w:trPr>
        <w:tc>
          <w:tcPr>
            <w:tcW w:w="1077" w:type="dxa"/>
          </w:tcPr>
          <w:p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Kenmerk</w:t>
            </w:r>
          </w:p>
        </w:tc>
        <w:tc>
          <w:tcPr>
            <w:tcW w:w="7371" w:type="dxa"/>
          </w:tcPr>
          <w:p w:rsidR="004569C5" w:rsidRPr="008C6AE6" w:rsidRDefault="00FD3E31" w:rsidP="00FB26CB">
            <w:r>
              <w:t xml:space="preserve">AI </w:t>
            </w:r>
            <w:r w:rsidR="00FB26CB">
              <w:t>2022-0119</w:t>
            </w:r>
          </w:p>
        </w:tc>
      </w:tr>
      <w:tr w:rsidR="004569C5" w:rsidRPr="008C6AE6" w:rsidTr="00FC6266">
        <w:trPr>
          <w:trHeight w:val="227"/>
        </w:trPr>
        <w:tc>
          <w:tcPr>
            <w:tcW w:w="1077" w:type="dxa"/>
          </w:tcPr>
          <w:p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Datum</w:t>
            </w:r>
          </w:p>
        </w:tc>
        <w:tc>
          <w:tcPr>
            <w:tcW w:w="7371" w:type="dxa"/>
          </w:tcPr>
          <w:p w:rsidR="004569C5" w:rsidRPr="008C6AE6" w:rsidRDefault="004569C5" w:rsidP="00FC6266">
            <w:pPr>
              <w:tabs>
                <w:tab w:val="left" w:pos="1980"/>
              </w:tabs>
            </w:pPr>
            <w:r>
              <w:t>&lt;</w:t>
            </w:r>
            <w:r w:rsidRPr="00643181">
              <w:rPr>
                <w:highlight w:val="yellow"/>
              </w:rPr>
              <w:t>invullen</w:t>
            </w:r>
            <w:r>
              <w:t>&gt;</w:t>
            </w:r>
          </w:p>
        </w:tc>
      </w:tr>
    </w:tbl>
    <w:p w:rsidR="004569C5" w:rsidRDefault="004569C5" w:rsidP="004569C5">
      <w:pPr>
        <w:autoSpaceDE w:val="0"/>
        <w:autoSpaceDN w:val="0"/>
        <w:adjustRightInd w:val="0"/>
        <w:spacing w:line="240" w:lineRule="auto"/>
        <w:rPr>
          <w:rFonts w:ascii="KorolevCondensed-Heavy" w:hAnsi="KorolevCondensed-Heavy" w:cs="KorolevCondensed-Heavy"/>
          <w:color w:val="000000" w:themeColor="text1"/>
          <w:sz w:val="40"/>
          <w:szCs w:val="40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KorolevCondensed-Heavy"/>
          <w:color w:val="000000" w:themeColor="text1"/>
          <w:sz w:val="40"/>
          <w:szCs w:val="40"/>
        </w:rPr>
      </w:pPr>
      <w:r w:rsidRPr="00B73F27">
        <w:rPr>
          <w:rFonts w:cs="KorolevCondensed-Heavy"/>
          <w:color w:val="000000" w:themeColor="text1"/>
          <w:sz w:val="40"/>
          <w:szCs w:val="40"/>
        </w:rPr>
        <w:t>A</w:t>
      </w:r>
      <w:r>
        <w:rPr>
          <w:rFonts w:cs="KorolevCondensed-Heavy"/>
          <w:color w:val="000000" w:themeColor="text1"/>
          <w:sz w:val="40"/>
          <w:szCs w:val="40"/>
        </w:rPr>
        <w:t>anbesteding</w:t>
      </w:r>
    </w:p>
    <w:p w:rsidR="0074222D" w:rsidRDefault="0074222D" w:rsidP="0074222D">
      <w:r>
        <w:t>Inschrijver dient aan te geven of en met welk emissieloos voertuig hij de Opdracht gedurende de looptijd van de Overeenkomst zal gaan uitvoeren.</w:t>
      </w:r>
      <w:r w:rsidR="004569C5" w:rsidRPr="008C6AE6">
        <w:t xml:space="preserve"> </w:t>
      </w:r>
    </w:p>
    <w:p w:rsidR="0074222D" w:rsidRPr="008C6AE6" w:rsidRDefault="0074222D" w:rsidP="0074222D">
      <w:pPr>
        <w:rPr>
          <w:i/>
        </w:rPr>
      </w:pPr>
    </w:p>
    <w:p w:rsidR="004569C5" w:rsidRDefault="0013597E" w:rsidP="0074222D">
      <w:pPr>
        <w:pStyle w:val="Lijstalinea"/>
        <w:numPr>
          <w:ilvl w:val="0"/>
          <w:numId w:val="28"/>
        </w:numPr>
      </w:pPr>
      <w:r w:rsidRPr="008C6AE6">
        <w:t xml:space="preserve">De </w:t>
      </w:r>
      <w:r>
        <w:t>ondergetekende</w:t>
      </w:r>
      <w:r w:rsidRPr="008C6AE6">
        <w:t>(s) verklaart (verklaren) zich bereid de uitvoering van de opdracht op een duurzame wijze ter hand te nemen</w:t>
      </w:r>
      <w:r>
        <w:t xml:space="preserve">. </w:t>
      </w:r>
      <w:r w:rsidR="0074222D">
        <w:t>Vanaf aanvang Overeenkomst met emissiel0os (elektrisch en/of waterstof) voertuig.</w:t>
      </w:r>
    </w:p>
    <w:p w:rsidR="0013597E" w:rsidRDefault="0013597E" w:rsidP="0013597E">
      <w:pPr>
        <w:pStyle w:val="Lijstalinea"/>
      </w:pPr>
    </w:p>
    <w:p w:rsidR="0013597E" w:rsidRDefault="0013597E" w:rsidP="0013597E">
      <w:pPr>
        <w:pStyle w:val="Lijstalinea"/>
      </w:pPr>
      <w:r>
        <w:t>Geef s.v.p. aan met welk emissieloos voertuig(en) (type/model) de Opdracht wordt uitgevoerd: ……………………………………………………………………………………………….</w:t>
      </w:r>
    </w:p>
    <w:p w:rsidR="0074222D" w:rsidRDefault="0074222D" w:rsidP="004569C5"/>
    <w:p w:rsidR="0074222D" w:rsidRDefault="0074222D" w:rsidP="0013597E">
      <w:pPr>
        <w:pStyle w:val="Lijstalinea"/>
        <w:numPr>
          <w:ilvl w:val="0"/>
          <w:numId w:val="28"/>
        </w:numPr>
      </w:pPr>
      <w:r w:rsidRPr="005A352E">
        <w:t xml:space="preserve">Thans niet met </w:t>
      </w:r>
      <w:r>
        <w:t>emissiel0os (elektrisch en/of waterstof) voertuig</w:t>
      </w:r>
      <w:r w:rsidRPr="005A352E">
        <w:t xml:space="preserve">, </w:t>
      </w:r>
      <w:r>
        <w:t xml:space="preserve">maar Inschrijver geeft aan dat </w:t>
      </w:r>
      <w:r w:rsidRPr="005A352E">
        <w:t xml:space="preserve">binnen twee jaar </w:t>
      </w:r>
      <w:r>
        <w:t xml:space="preserve">na ingangsdatum </w:t>
      </w:r>
      <w:r w:rsidR="0013597E">
        <w:t>O</w:t>
      </w:r>
      <w:r w:rsidRPr="005A352E">
        <w:t xml:space="preserve">vereenkomst bij uitvoering van de </w:t>
      </w:r>
      <w:r>
        <w:t>opdracht</w:t>
      </w:r>
      <w:r w:rsidRPr="005A352E">
        <w:t xml:space="preserve"> gebruik wordt gemaakt van </w:t>
      </w:r>
      <w:r>
        <w:t>emissiel0os (elektrisch en/of waterstof) voertuig.</w:t>
      </w:r>
    </w:p>
    <w:p w:rsidR="0074222D" w:rsidRDefault="0074222D" w:rsidP="004569C5"/>
    <w:p w:rsidR="0074222D" w:rsidRDefault="0074222D" w:rsidP="0013597E">
      <w:pPr>
        <w:pStyle w:val="Lijstalinea"/>
        <w:numPr>
          <w:ilvl w:val="0"/>
          <w:numId w:val="28"/>
        </w:numPr>
      </w:pPr>
      <w:r>
        <w:t>Niet met emissiel0os (elektrisch en/of waterstof) voertuig.</w:t>
      </w:r>
    </w:p>
    <w:p w:rsidR="0074222D" w:rsidRPr="008C6AE6" w:rsidRDefault="0074222D" w:rsidP="004569C5"/>
    <w:p w:rsidR="0013597E" w:rsidRDefault="0013597E" w:rsidP="0013597E">
      <w:pPr>
        <w:rPr>
          <w:i/>
        </w:rPr>
      </w:pPr>
      <w:r w:rsidRPr="008C6AE6">
        <w:rPr>
          <w:i/>
        </w:rPr>
        <w:t>(aankruisen wat van toepassing is)</w:t>
      </w:r>
    </w:p>
    <w:p w:rsidR="0013597E" w:rsidRPr="008C6AE6" w:rsidRDefault="0013597E" w:rsidP="0013597E">
      <w:pPr>
        <w:rPr>
          <w:i/>
        </w:rPr>
      </w:pPr>
    </w:p>
    <w:p w:rsidR="004569C5" w:rsidRDefault="004569C5" w:rsidP="004569C5"/>
    <w:p w:rsidR="004569C5" w:rsidRDefault="004569C5" w:rsidP="004569C5"/>
    <w:p w:rsidR="004569C5" w:rsidRDefault="004569C5" w:rsidP="004569C5">
      <w:r w:rsidRPr="008C6AE6">
        <w:t xml:space="preserve">Behorende bij de </w:t>
      </w:r>
      <w:r>
        <w:t>inschrijving AI</w:t>
      </w:r>
      <w:r w:rsidR="00C36F65">
        <w:t>2022-0119</w:t>
      </w:r>
      <w:r w:rsidRPr="008C6AE6">
        <w:t xml:space="preserve"> van de ondergetekende(n):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Aldus naar waarheid opgemaakt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Op 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(datum)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te ___________________________________________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(plaats)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door 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en voorletters)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als bestuurder van 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die __________________________________________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ter zake van deze inschrijving of aanbieding</w:t>
      </w:r>
      <w:r>
        <w:rPr>
          <w:rFonts w:cs="WorkSans-Regular"/>
          <w:color w:val="000000" w:themeColor="text1"/>
        </w:rPr>
        <w:t xml:space="preserve"> </w:t>
      </w:r>
      <w:r w:rsidRPr="00B73F27">
        <w:rPr>
          <w:rFonts w:cs="WorkSans-Regular"/>
          <w:color w:val="000000" w:themeColor="text1"/>
        </w:rPr>
        <w:t>rechtsgeldig vertegenwoordigt.</w:t>
      </w:r>
    </w:p>
    <w:p w:rsidR="004569C5" w:rsidRPr="00B73F27" w:rsidRDefault="004569C5" w:rsidP="004569C5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:rsidR="004569C5" w:rsidRPr="00B73F27" w:rsidRDefault="004569C5" w:rsidP="004569C5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:rsidR="000B46D8" w:rsidRPr="004569C5" w:rsidRDefault="004569C5" w:rsidP="004569C5">
      <w:pPr>
        <w:suppressAutoHyphens/>
        <w:overflowPunct w:val="0"/>
        <w:autoSpaceDE w:val="0"/>
        <w:spacing w:line="270" w:lineRule="atLeast"/>
        <w:contextualSpacing/>
        <w:textAlignment w:val="baseline"/>
      </w:pPr>
      <w:r w:rsidRPr="00B73F27">
        <w:rPr>
          <w:rFonts w:cs="WorkSans-Italic"/>
          <w:i/>
          <w:iCs/>
          <w:color w:val="000000" w:themeColor="text1"/>
        </w:rPr>
        <w:t>____________________________________________(handtekening</w:t>
      </w:r>
      <w:r>
        <w:rPr>
          <w:rFonts w:cs="WorkSans-Italic"/>
          <w:i/>
          <w:iCs/>
          <w:color w:val="000000" w:themeColor="text1"/>
        </w:rPr>
        <w:t>)</w:t>
      </w:r>
    </w:p>
    <w:sectPr w:rsidR="000B46D8" w:rsidRPr="004569C5" w:rsidSect="005E3BE7">
      <w:headerReference w:type="default" r:id="rId7"/>
      <w:type w:val="continuous"/>
      <w:pgSz w:w="11906" w:h="16838" w:code="9"/>
      <w:pgMar w:top="2665" w:right="1644" w:bottom="1531" w:left="175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9C5" w:rsidRDefault="004569C5" w:rsidP="004569C5">
      <w:pPr>
        <w:spacing w:line="240" w:lineRule="auto"/>
      </w:pPr>
      <w:r>
        <w:separator/>
      </w:r>
    </w:p>
  </w:endnote>
  <w:endnote w:type="continuationSeparator" w:id="0">
    <w:p w:rsidR="004569C5" w:rsidRDefault="004569C5" w:rsidP="004569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KorolevCondensed-Heavy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orkSan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orkSan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9C5" w:rsidRDefault="004569C5" w:rsidP="004569C5">
      <w:pPr>
        <w:spacing w:line="240" w:lineRule="auto"/>
      </w:pPr>
      <w:r>
        <w:separator/>
      </w:r>
    </w:p>
  </w:footnote>
  <w:footnote w:type="continuationSeparator" w:id="0">
    <w:p w:rsidR="004569C5" w:rsidRDefault="004569C5" w:rsidP="004569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pPr w:leftFromText="142" w:rightFromText="142" w:vertAnchor="page" w:tblpY="625"/>
      <w:tblOverlap w:val="never"/>
      <w:tblW w:w="850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041"/>
    </w:tblGrid>
    <w:tr w:rsidR="005420FE" w:rsidTr="009E1661">
      <w:tc>
        <w:tcPr>
          <w:tcW w:w="6464" w:type="dxa"/>
        </w:tcPr>
        <w:p w:rsidR="005420FE" w:rsidRPr="00DB48D5" w:rsidRDefault="004569C5" w:rsidP="00456170">
          <w:pPr>
            <w:pStyle w:val="AdresRetouradresNaamgemeenteDatumKenmerkPaginaAfzenderentitelVersieendatum"/>
            <w:rPr>
              <w:noProof/>
            </w:rPr>
          </w:pPr>
          <w:r>
            <w:rPr>
              <w:noProof/>
            </w:rPr>
            <w:t>Gemeente Amsterdam</w:t>
          </w:r>
        </w:p>
      </w:tc>
      <w:tc>
        <w:tcPr>
          <w:tcW w:w="2041" w:type="dxa"/>
        </w:tcPr>
        <w:p w:rsidR="005420FE" w:rsidRDefault="004569C5" w:rsidP="00456170">
          <w:pPr>
            <w:pStyle w:val="AdresRetouradresNaamgemeenteDatumKenmerkPaginaAfzenderentitelVersieendatum"/>
          </w:pPr>
          <w:r>
            <w:t>01 januari 2022</w:t>
          </w:r>
        </w:p>
        <w:p w:rsidR="005420FE" w:rsidRPr="00DB48D5" w:rsidRDefault="004569C5" w:rsidP="00456170">
          <w:pPr>
            <w:pStyle w:val="AdresRetouradresNaamgemeenteDatumKenmerkPaginaAfzenderentitelVersieendatum"/>
          </w:pPr>
          <w:r>
            <w:rPr>
              <w:noProof/>
            </w:rPr>
            <w:t xml:space="preserve">Pagina </w:t>
          </w:r>
          <w:r w:rsidRPr="00777E5F">
            <w:rPr>
              <w:noProof/>
            </w:rPr>
            <w:fldChar w:fldCharType="begin"/>
          </w:r>
          <w:r w:rsidRPr="00777E5F">
            <w:rPr>
              <w:noProof/>
            </w:rPr>
            <w:instrText>PAGE  \* Arabic  \* MERGEFORMAT</w:instrText>
          </w:r>
          <w:r w:rsidRPr="00777E5F">
            <w:rPr>
              <w:noProof/>
            </w:rPr>
            <w:fldChar w:fldCharType="separate"/>
          </w:r>
          <w:r w:rsidR="0013597E">
            <w:rPr>
              <w:noProof/>
            </w:rPr>
            <w:t>2</w:t>
          </w:r>
          <w:r w:rsidRPr="00777E5F">
            <w:rPr>
              <w:noProof/>
            </w:rPr>
            <w:fldChar w:fldCharType="end"/>
          </w:r>
          <w:r>
            <w:rPr>
              <w:noProof/>
            </w:rPr>
            <w:t xml:space="preserve"> van </w:t>
          </w:r>
          <w:r w:rsidRPr="00777E5F">
            <w:rPr>
              <w:noProof/>
            </w:rPr>
            <w:fldChar w:fldCharType="begin"/>
          </w:r>
          <w:r w:rsidRPr="00777E5F">
            <w:rPr>
              <w:noProof/>
            </w:rPr>
            <w:instrText>NUMPAGES  \* Arabic  \* MERGEFORMAT</w:instrText>
          </w:r>
          <w:r w:rsidRPr="00777E5F">
            <w:rPr>
              <w:noProof/>
            </w:rPr>
            <w:fldChar w:fldCharType="separate"/>
          </w:r>
          <w:r w:rsidR="0063719B">
            <w:rPr>
              <w:noProof/>
            </w:rPr>
            <w:t>1</w:t>
          </w:r>
          <w:r w:rsidRPr="00777E5F">
            <w:rPr>
              <w:noProof/>
            </w:rPr>
            <w:fldChar w:fldCharType="end"/>
          </w:r>
        </w:p>
      </w:tc>
    </w:tr>
  </w:tbl>
  <w:p w:rsidR="005420FE" w:rsidRDefault="0063719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1D82456A"/>
    <w:multiLevelType w:val="hybridMultilevel"/>
    <w:tmpl w:val="1422BFAA"/>
    <w:lvl w:ilvl="0" w:tplc="0413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EC2035A"/>
    <w:multiLevelType w:val="hybridMultilevel"/>
    <w:tmpl w:val="903A7E34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2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2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1"/>
  </w:num>
  <w:num w:numId="28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9C5"/>
    <w:rsid w:val="000B46D8"/>
    <w:rsid w:val="0013597E"/>
    <w:rsid w:val="00177A29"/>
    <w:rsid w:val="002B5524"/>
    <w:rsid w:val="003B3222"/>
    <w:rsid w:val="00424DED"/>
    <w:rsid w:val="004569C5"/>
    <w:rsid w:val="00482A4F"/>
    <w:rsid w:val="00527398"/>
    <w:rsid w:val="00632123"/>
    <w:rsid w:val="0063719B"/>
    <w:rsid w:val="0074222D"/>
    <w:rsid w:val="007A2709"/>
    <w:rsid w:val="007F40C3"/>
    <w:rsid w:val="008104C5"/>
    <w:rsid w:val="008402D9"/>
    <w:rsid w:val="009175F9"/>
    <w:rsid w:val="009761CF"/>
    <w:rsid w:val="009B0D92"/>
    <w:rsid w:val="009B41CC"/>
    <w:rsid w:val="00A03098"/>
    <w:rsid w:val="00A3732E"/>
    <w:rsid w:val="00A53085"/>
    <w:rsid w:val="00A76766"/>
    <w:rsid w:val="00A956CD"/>
    <w:rsid w:val="00BD0C39"/>
    <w:rsid w:val="00C36F65"/>
    <w:rsid w:val="00CC31C2"/>
    <w:rsid w:val="00DB74E1"/>
    <w:rsid w:val="00EB1492"/>
    <w:rsid w:val="00F12F0D"/>
    <w:rsid w:val="00FB26CB"/>
    <w:rsid w:val="00FD3E31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2BE2914F-C2CE-4551-902E-A2B1E332A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569C5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4569C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,Lijst paragraaf"/>
    <w:basedOn w:val="Standaard"/>
    <w:link w:val="LijstalineaChar"/>
    <w:uiPriority w:val="34"/>
    <w:qFormat/>
    <w:rsid w:val="004569C5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569C5"/>
  </w:style>
  <w:style w:type="character" w:customStyle="1" w:styleId="LijstalineaChar">
    <w:name w:val="Lijstalinea Char"/>
    <w:aliases w:val="Opsomblokjes en substreepjes Char,Lijst paragraaf Char"/>
    <w:link w:val="Lijstalinea"/>
    <w:uiPriority w:val="34"/>
    <w:locked/>
    <w:rsid w:val="004569C5"/>
  </w:style>
  <w:style w:type="paragraph" w:customStyle="1" w:styleId="kopjes">
    <w:name w:val="kopjes"/>
    <w:basedOn w:val="Koptekst"/>
    <w:qFormat/>
    <w:rsid w:val="004569C5"/>
    <w:pPr>
      <w:framePr w:wrap="around" w:vAnchor="page" w:hAnchor="page" w:x="670" w:y="455"/>
      <w:tabs>
        <w:tab w:val="clear" w:pos="4513"/>
        <w:tab w:val="clear" w:pos="9026"/>
      </w:tabs>
      <w:spacing w:line="280" w:lineRule="atLeast"/>
      <w:suppressOverlap/>
    </w:pPr>
    <w:rPr>
      <w:rFonts w:eastAsia="Calibri"/>
      <w:sz w:val="17"/>
      <w:szCs w:val="17"/>
      <w:lang w:eastAsia="en-US"/>
    </w:rPr>
  </w:style>
  <w:style w:type="paragraph" w:styleId="Voettekst">
    <w:name w:val="footer"/>
    <w:basedOn w:val="Standaard"/>
    <w:link w:val="VoettekstChar"/>
    <w:unhideWhenUsed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4569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245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Vos, Annemiek</dc:creator>
  <cp:keywords/>
  <dc:description/>
  <cp:lastModifiedBy>Erün, Haci</cp:lastModifiedBy>
  <cp:revision>6</cp:revision>
  <cp:lastPrinted>2022-07-14T08:58:00Z</cp:lastPrinted>
  <dcterms:created xsi:type="dcterms:W3CDTF">2022-04-10T12:43:00Z</dcterms:created>
  <dcterms:modified xsi:type="dcterms:W3CDTF">2022-07-14T08:59:00Z</dcterms:modified>
</cp:coreProperties>
</file>